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Arial" w:hAnsi="Arial"/>
          <w:b/>
          <w:sz w:val="28"/>
        </w:rPr>
        <w:t>Songs I Wish I Wrote — Collaborhythm Collabtunes / Tom Jensen</w:t>
      </w:r>
    </w:p>
    <w:p/>
    <w:p>
      <w:r>
        <w:rPr>
          <w:rFonts w:ascii="Arial" w:hAnsi="Arial"/>
          <w:b/>
          <w:sz w:val="24"/>
        </w:rPr>
        <w:t>Quick Reference</w:t>
      </w:r>
    </w:p>
    <w:p>
      <w:pPr>
        <w:spacing w:after="40"/>
      </w:pPr>
      <w:r>
        <w:rPr>
          <w:rFonts w:ascii="Arial" w:hAnsi="Arial"/>
          <w:sz w:val="24"/>
        </w:rPr>
        <w:t xml:space="preserve">1.  1959   Mack the Knife   Bobby Darin   </w:t>
      </w:r>
      <w:r>
        <w:rPr>
          <w:rFonts w:ascii="Arial" w:hAnsi="Arial"/>
          <w:i/>
          <w:sz w:val="24"/>
        </w:rPr>
        <w:t>That's All</w:t>
      </w:r>
    </w:p>
    <w:p>
      <w:pPr>
        <w:spacing w:after="40"/>
      </w:pPr>
      <w:r>
        <w:rPr>
          <w:rFonts w:ascii="Arial" w:hAnsi="Arial"/>
          <w:sz w:val="24"/>
        </w:rPr>
        <w:t xml:space="preserve">2.  1963   Masters of War   Bob Dylan   </w:t>
      </w:r>
      <w:r>
        <w:rPr>
          <w:rFonts w:ascii="Arial" w:hAnsi="Arial"/>
          <w:i/>
          <w:sz w:val="24"/>
        </w:rPr>
        <w:t>The Freewheelin' Bob Dylan</w:t>
      </w:r>
    </w:p>
    <w:p>
      <w:pPr>
        <w:spacing w:after="40"/>
      </w:pPr>
      <w:r>
        <w:rPr>
          <w:rFonts w:ascii="Arial" w:hAnsi="Arial"/>
          <w:sz w:val="24"/>
        </w:rPr>
        <w:t xml:space="preserve">3.  1968   Sympathy for the Devil   The Rolling Stones   </w:t>
      </w:r>
      <w:r>
        <w:rPr>
          <w:rFonts w:ascii="Arial" w:hAnsi="Arial"/>
          <w:i/>
          <w:sz w:val="24"/>
        </w:rPr>
        <w:t>Beggars Banquet</w:t>
      </w:r>
    </w:p>
    <w:p>
      <w:pPr>
        <w:spacing w:after="40"/>
      </w:pPr>
      <w:r>
        <w:rPr>
          <w:rFonts w:ascii="Arial" w:hAnsi="Arial"/>
          <w:sz w:val="24"/>
        </w:rPr>
        <w:t xml:space="preserve">4.  1972   The Relay   The Who   </w:t>
      </w:r>
      <w:r>
        <w:rPr>
          <w:rFonts w:ascii="Arial" w:hAnsi="Arial"/>
          <w:i/>
          <w:sz w:val="24"/>
        </w:rPr>
        <w:t>Hooligans (1981)*</w:t>
      </w:r>
    </w:p>
    <w:p>
      <w:pPr>
        <w:spacing w:after="40"/>
      </w:pPr>
      <w:r>
        <w:rPr>
          <w:rFonts w:ascii="Arial" w:hAnsi="Arial"/>
          <w:sz w:val="24"/>
        </w:rPr>
        <w:t xml:space="preserve">5.  1975   Tangled Up in Blue   Bob Dylan   </w:t>
      </w:r>
      <w:r>
        <w:rPr>
          <w:rFonts w:ascii="Arial" w:hAnsi="Arial"/>
          <w:i/>
          <w:sz w:val="24"/>
        </w:rPr>
        <w:t>Blood on the Tracks</w:t>
      </w:r>
    </w:p>
    <w:p>
      <w:pPr>
        <w:spacing w:after="40"/>
      </w:pPr>
      <w:r>
        <w:rPr>
          <w:rFonts w:ascii="Arial" w:hAnsi="Arial"/>
          <w:sz w:val="24"/>
        </w:rPr>
        <w:t xml:space="preserve">6.  1981   Don't Stop Believin'   Journey   </w:t>
      </w:r>
      <w:r>
        <w:rPr>
          <w:rFonts w:ascii="Arial" w:hAnsi="Arial"/>
          <w:i/>
          <w:sz w:val="24"/>
        </w:rPr>
        <w:t>Escape</w:t>
      </w:r>
    </w:p>
    <w:p>
      <w:pPr>
        <w:spacing w:after="40"/>
      </w:pPr>
      <w:r>
        <w:rPr>
          <w:rFonts w:ascii="Arial" w:hAnsi="Arial"/>
          <w:sz w:val="24"/>
        </w:rPr>
        <w:t xml:space="preserve">7.  1984   Hallelujah   Leonard Cohen   </w:t>
      </w:r>
      <w:r>
        <w:rPr>
          <w:rFonts w:ascii="Arial" w:hAnsi="Arial"/>
          <w:i/>
          <w:sz w:val="24"/>
        </w:rPr>
        <w:t>Various Positions</w:t>
      </w:r>
    </w:p>
    <w:p>
      <w:pPr>
        <w:spacing w:after="40"/>
      </w:pPr>
      <w:r>
        <w:rPr>
          <w:rFonts w:ascii="Arial" w:hAnsi="Arial"/>
          <w:sz w:val="24"/>
        </w:rPr>
        <w:t xml:space="preserve">8.  1987   Welcome to the Jungle   Guns N' Roses   </w:t>
      </w:r>
      <w:r>
        <w:rPr>
          <w:rFonts w:ascii="Arial" w:hAnsi="Arial"/>
          <w:i/>
          <w:sz w:val="24"/>
        </w:rPr>
        <w:t>Appetite for Destruction</w:t>
      </w:r>
    </w:p>
    <w:p>
      <w:pPr>
        <w:spacing w:after="40"/>
      </w:pPr>
      <w:r>
        <w:rPr>
          <w:rFonts w:ascii="Arial" w:hAnsi="Arial"/>
          <w:sz w:val="24"/>
        </w:rPr>
        <w:t xml:space="preserve">9.  1989   We Didn't Start the Fire   Billy Joel   </w:t>
      </w:r>
      <w:r>
        <w:rPr>
          <w:rFonts w:ascii="Arial" w:hAnsi="Arial"/>
          <w:i/>
          <w:sz w:val="24"/>
        </w:rPr>
        <w:t>Storm Front</w:t>
      </w:r>
    </w:p>
    <w:p>
      <w:pPr>
        <w:spacing w:after="40"/>
      </w:pPr>
      <w:r>
        <w:rPr>
          <w:rFonts w:ascii="Arial" w:hAnsi="Arial"/>
          <w:sz w:val="24"/>
        </w:rPr>
        <w:t xml:space="preserve">10.  1992   We Had to Tear This Mothafucka Up   Ice Cube   </w:t>
      </w:r>
      <w:r>
        <w:rPr>
          <w:rFonts w:ascii="Arial" w:hAnsi="Arial"/>
          <w:i/>
          <w:sz w:val="24"/>
        </w:rPr>
        <w:t>The Predator</w:t>
      </w:r>
    </w:p>
    <w:p>
      <w:pPr>
        <w:spacing w:after="40"/>
      </w:pPr>
      <w:r>
        <w:rPr>
          <w:rFonts w:ascii="Arial" w:hAnsi="Arial"/>
          <w:sz w:val="24"/>
        </w:rPr>
        <w:t xml:space="preserve">11.  1992   What's Up?   4 Non Blondes   </w:t>
      </w:r>
      <w:r>
        <w:rPr>
          <w:rFonts w:ascii="Arial" w:hAnsi="Arial"/>
          <w:i/>
          <w:sz w:val="24"/>
        </w:rPr>
        <w:t>Bigger, Better, Faster, More!</w:t>
      </w:r>
    </w:p>
    <w:p>
      <w:pPr>
        <w:spacing w:after="40"/>
      </w:pPr>
      <w:r>
        <w:rPr>
          <w:rFonts w:ascii="Arial" w:hAnsi="Arial"/>
          <w:sz w:val="24"/>
        </w:rPr>
        <w:t xml:space="preserve">12.  1995   Gangsta's Paradise   Coolio ft. L.V.   </w:t>
      </w:r>
      <w:r>
        <w:rPr>
          <w:rFonts w:ascii="Arial" w:hAnsi="Arial"/>
          <w:i/>
          <w:sz w:val="24"/>
        </w:rPr>
        <w:t>Gangsta's Paradise</w:t>
      </w:r>
    </w:p>
    <w:p>
      <w:pPr>
        <w:spacing w:after="40"/>
      </w:pPr>
      <w:r>
        <w:rPr>
          <w:rFonts w:ascii="Arial" w:hAnsi="Arial"/>
          <w:sz w:val="24"/>
        </w:rPr>
        <w:t xml:space="preserve">13.  1996   The Hanukkah Song   Adam Sandler   </w:t>
      </w:r>
      <w:r>
        <w:rPr>
          <w:rFonts w:ascii="Arial" w:hAnsi="Arial"/>
          <w:i/>
          <w:sz w:val="24"/>
        </w:rPr>
        <w:t>What the Hell Happened to Me?</w:t>
      </w:r>
    </w:p>
    <w:p>
      <w:pPr>
        <w:spacing w:after="40"/>
      </w:pPr>
      <w:r>
        <w:rPr>
          <w:rFonts w:ascii="Arial" w:hAnsi="Arial"/>
          <w:sz w:val="24"/>
        </w:rPr>
        <w:t xml:space="preserve">14.  1996   Santeria   Sublime   </w:t>
      </w:r>
      <w:r>
        <w:rPr>
          <w:rFonts w:ascii="Arial" w:hAnsi="Arial"/>
          <w:i/>
          <w:sz w:val="24"/>
        </w:rPr>
        <w:t>Sublime</w:t>
      </w:r>
    </w:p>
    <w:p>
      <w:pPr>
        <w:spacing w:after="40"/>
      </w:pPr>
      <w:r>
        <w:rPr>
          <w:rFonts w:ascii="Arial" w:hAnsi="Arial"/>
          <w:sz w:val="24"/>
        </w:rPr>
        <w:t xml:space="preserve">15.  1999   Still D.R.E.   Dr. Dre ft. Snoop Dogg   </w:t>
      </w:r>
      <w:r>
        <w:rPr>
          <w:rFonts w:ascii="Arial" w:hAnsi="Arial"/>
          <w:i/>
          <w:sz w:val="24"/>
        </w:rPr>
        <w:t>2001</w:t>
      </w:r>
    </w:p>
    <w:p>
      <w:pPr>
        <w:spacing w:after="40"/>
      </w:pPr>
      <w:r>
        <w:rPr>
          <w:rFonts w:ascii="Arial" w:hAnsi="Arial"/>
          <w:sz w:val="24"/>
        </w:rPr>
        <w:t xml:space="preserve">16.  2011   Rolling in the Deep   Adele   </w:t>
      </w:r>
      <w:r>
        <w:rPr>
          <w:rFonts w:ascii="Arial" w:hAnsi="Arial"/>
          <w:i/>
          <w:sz w:val="24"/>
        </w:rPr>
        <w:t>21</w:t>
      </w:r>
    </w:p>
    <w:p>
      <w:pPr>
        <w:spacing w:after="40"/>
      </w:pPr>
      <w:r>
        <w:rPr>
          <w:rFonts w:ascii="Arial" w:hAnsi="Arial"/>
          <w:sz w:val="24"/>
        </w:rPr>
        <w:t xml:space="preserve">17.  2015   Ex's &amp; Oh's   Elle King   </w:t>
      </w:r>
      <w:r>
        <w:rPr>
          <w:rFonts w:ascii="Arial" w:hAnsi="Arial"/>
          <w:i/>
          <w:sz w:val="24"/>
        </w:rPr>
        <w:t>Love Stuff</w:t>
      </w:r>
    </w:p>
    <w:p>
      <w:pPr>
        <w:spacing w:after="40"/>
      </w:pPr>
      <w:r>
        <w:rPr>
          <w:rFonts w:ascii="Arial" w:hAnsi="Arial"/>
          <w:sz w:val="24"/>
        </w:rPr>
        <w:t xml:space="preserve">18.  2018   I'm Not Good at This Adult Shit   Trevor Moore   </w:t>
      </w:r>
      <w:r>
        <w:rPr>
          <w:rFonts w:ascii="Arial" w:hAnsi="Arial"/>
          <w:i/>
          <w:sz w:val="24"/>
        </w:rPr>
        <w:t>The Story of Our Times</w:t>
      </w:r>
    </w:p>
    <w:p>
      <w:pPr>
        <w:spacing w:after="40"/>
      </w:pPr>
      <w:r>
        <w:rPr>
          <w:rFonts w:ascii="Arial" w:hAnsi="Arial"/>
          <w:sz w:val="24"/>
        </w:rPr>
        <w:t xml:space="preserve">19.  2019   Sweaty Dollar Bills   Stephen Lynch   </w:t>
      </w:r>
      <w:r>
        <w:rPr>
          <w:rFonts w:ascii="Arial" w:hAnsi="Arial"/>
          <w:i/>
          <w:sz w:val="24"/>
        </w:rPr>
        <w:t>My Old Heart</w:t>
      </w:r>
    </w:p>
    <w:p>
      <w:pPr>
        <w:spacing w:after="40"/>
      </w:pPr>
      <w:r>
        <w:rPr>
          <w:rFonts w:ascii="Arial" w:hAnsi="Arial"/>
          <w:sz w:val="24"/>
        </w:rPr>
        <w:t xml:space="preserve">20.  2021   Big Energy   Latto   </w:t>
      </w:r>
      <w:r>
        <w:rPr>
          <w:rFonts w:ascii="Arial" w:hAnsi="Arial"/>
          <w:i/>
          <w:sz w:val="24"/>
        </w:rPr>
        <w:t>777</w:t>
      </w:r>
    </w:p>
    <w:p/>
    <w:p>
      <w:r>
        <w:rPr>
          <w:rFonts w:ascii="Arial" w:hAnsi="Arial"/>
          <w:b/>
          <w:sz w:val="24"/>
        </w:rPr>
        <w:t>Full Credits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7"/>
        <w:gridCol w:w="792"/>
        <w:gridCol w:w="2448"/>
        <w:gridCol w:w="2088"/>
        <w:gridCol w:w="4248"/>
        <w:gridCol w:w="2088"/>
      </w:tblGrid>
      <w:tr>
        <w:tc>
          <w:tcPr>
            <w:tcW w:type="dxa" w:w="317"/>
            <w:shd w:val="clear" w:color="auto" w:fill="D3D1C7"/>
          </w:tcPr>
          <w:p>
            <w:pPr>
              <w:jc w:val="left"/>
            </w:pPr>
            <w:r>
              <w:rPr>
                <w:rFonts w:ascii="Arial" w:hAnsi="Arial"/>
                <w:b/>
                <w:sz w:val="24"/>
              </w:rPr>
              <w:t>#</w:t>
            </w:r>
          </w:p>
        </w:tc>
        <w:tc>
          <w:tcPr>
            <w:tcW w:type="dxa" w:w="792"/>
            <w:shd w:val="clear" w:color="auto" w:fill="D3D1C7"/>
          </w:tcPr>
          <w:p>
            <w:pPr>
              <w:jc w:val="left"/>
            </w:pPr>
            <w:r>
              <w:rPr>
                <w:rFonts w:ascii="Arial" w:hAnsi="Arial"/>
                <w:b/>
                <w:sz w:val="24"/>
              </w:rPr>
              <w:t>Year</w:t>
            </w:r>
          </w:p>
        </w:tc>
        <w:tc>
          <w:tcPr>
            <w:tcW w:type="dxa" w:w="2448"/>
            <w:shd w:val="clear" w:color="auto" w:fill="D3D1C7"/>
          </w:tcPr>
          <w:p>
            <w:pPr>
              <w:jc w:val="left"/>
            </w:pPr>
            <w:r>
              <w:rPr>
                <w:rFonts w:ascii="Arial" w:hAnsi="Arial"/>
                <w:b/>
                <w:sz w:val="24"/>
              </w:rPr>
              <w:t>Title</w:t>
            </w:r>
          </w:p>
        </w:tc>
        <w:tc>
          <w:tcPr>
            <w:tcW w:type="dxa" w:w="2088"/>
            <w:shd w:val="clear" w:color="auto" w:fill="D3D1C7"/>
          </w:tcPr>
          <w:p>
            <w:pPr>
              <w:jc w:val="left"/>
            </w:pPr>
            <w:r>
              <w:rPr>
                <w:rFonts w:ascii="Arial" w:hAnsi="Arial"/>
                <w:b/>
                <w:sz w:val="24"/>
              </w:rPr>
              <w:t>Artist</w:t>
            </w:r>
          </w:p>
        </w:tc>
        <w:tc>
          <w:tcPr>
            <w:tcW w:type="dxa" w:w="4248"/>
            <w:shd w:val="clear" w:color="auto" w:fill="D3D1C7"/>
          </w:tcPr>
          <w:p>
            <w:pPr>
              <w:jc w:val="left"/>
            </w:pPr>
            <w:r>
              <w:rPr>
                <w:rFonts w:ascii="Arial" w:hAnsi="Arial"/>
                <w:b/>
                <w:sz w:val="24"/>
              </w:rPr>
              <w:t>Songwriters</w:t>
            </w:r>
          </w:p>
        </w:tc>
        <w:tc>
          <w:tcPr>
            <w:tcW w:type="dxa" w:w="2088"/>
            <w:shd w:val="clear" w:color="auto" w:fill="D3D1C7"/>
          </w:tcPr>
          <w:p>
            <w:pPr>
              <w:jc w:val="left"/>
            </w:pPr>
            <w:r>
              <w:rPr>
                <w:rFonts w:ascii="Arial" w:hAnsi="Arial"/>
                <w:b/>
                <w:sz w:val="24"/>
              </w:rPr>
              <w:t>Album</w:t>
            </w:r>
          </w:p>
        </w:tc>
      </w:tr>
      <w:tr>
        <w:tc>
          <w:tcPr>
            <w:tcW w:type="dxa" w:w="317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type="dxa" w:w="792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1959</w:t>
            </w:r>
          </w:p>
        </w:tc>
        <w:tc>
          <w:tcPr>
            <w:tcW w:type="dxa" w:w="24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Mack the Knife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Bobby Darin</w:t>
            </w:r>
          </w:p>
        </w:tc>
        <w:tc>
          <w:tcPr>
            <w:tcW w:type="dxa" w:w="42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Bertolt Brecht (lyrics); Kurt Weill (music); Marc Blitzstein (English adaptation)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That's All</w:t>
            </w:r>
          </w:p>
        </w:tc>
      </w:tr>
      <w:tr>
        <w:tc>
          <w:tcPr>
            <w:tcW w:type="dxa" w:w="317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type="dxa" w:w="792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1963</w:t>
            </w:r>
          </w:p>
        </w:tc>
        <w:tc>
          <w:tcPr>
            <w:tcW w:type="dxa" w:w="24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Masters of War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Bob Dylan</w:t>
            </w:r>
          </w:p>
        </w:tc>
        <w:tc>
          <w:tcPr>
            <w:tcW w:type="dxa" w:w="42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Bob Dylan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The Freewheelin' Bob Dylan</w:t>
            </w:r>
          </w:p>
        </w:tc>
      </w:tr>
      <w:tr>
        <w:tc>
          <w:tcPr>
            <w:tcW w:type="dxa" w:w="317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type="dxa" w:w="792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1968</w:t>
            </w:r>
          </w:p>
        </w:tc>
        <w:tc>
          <w:tcPr>
            <w:tcW w:type="dxa" w:w="24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Sympathy for the Devil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The Rolling Stones</w:t>
            </w:r>
          </w:p>
        </w:tc>
        <w:tc>
          <w:tcPr>
            <w:tcW w:type="dxa" w:w="42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Mick Jagger (lyrics); Keith Richards (music)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Beggars Banquet</w:t>
            </w:r>
          </w:p>
        </w:tc>
      </w:tr>
      <w:tr>
        <w:tc>
          <w:tcPr>
            <w:tcW w:type="dxa" w:w="317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type="dxa" w:w="792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1972</w:t>
            </w:r>
          </w:p>
        </w:tc>
        <w:tc>
          <w:tcPr>
            <w:tcW w:type="dxa" w:w="24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The Relay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The Who</w:t>
            </w:r>
          </w:p>
        </w:tc>
        <w:tc>
          <w:tcPr>
            <w:tcW w:type="dxa" w:w="42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Pete Townshend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Hooligans (1981)*</w:t>
            </w:r>
          </w:p>
        </w:tc>
      </w:tr>
      <w:tr>
        <w:tc>
          <w:tcPr>
            <w:tcW w:type="dxa" w:w="317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type="dxa" w:w="792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1975</w:t>
            </w:r>
          </w:p>
        </w:tc>
        <w:tc>
          <w:tcPr>
            <w:tcW w:type="dxa" w:w="24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Tangled Up in Blue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Bob Dylan</w:t>
            </w:r>
          </w:p>
        </w:tc>
        <w:tc>
          <w:tcPr>
            <w:tcW w:type="dxa" w:w="42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Bob Dylan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Blood on the Tracks</w:t>
            </w:r>
          </w:p>
        </w:tc>
      </w:tr>
      <w:tr>
        <w:tc>
          <w:tcPr>
            <w:tcW w:type="dxa" w:w="317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type="dxa" w:w="792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1981</w:t>
            </w:r>
          </w:p>
        </w:tc>
        <w:tc>
          <w:tcPr>
            <w:tcW w:type="dxa" w:w="24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Don't Stop Believin'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Journey</w:t>
            </w:r>
          </w:p>
        </w:tc>
        <w:tc>
          <w:tcPr>
            <w:tcW w:type="dxa" w:w="42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Steve Perry, Jonathan Cain, Neal Schon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Escape</w:t>
            </w:r>
          </w:p>
        </w:tc>
      </w:tr>
      <w:tr>
        <w:tc>
          <w:tcPr>
            <w:tcW w:type="dxa" w:w="317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type="dxa" w:w="792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1984</w:t>
            </w:r>
          </w:p>
        </w:tc>
        <w:tc>
          <w:tcPr>
            <w:tcW w:type="dxa" w:w="24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Hallelujah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Leonard Cohen</w:t>
            </w:r>
          </w:p>
        </w:tc>
        <w:tc>
          <w:tcPr>
            <w:tcW w:type="dxa" w:w="42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Leonard Cohen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Various Positions</w:t>
            </w:r>
          </w:p>
        </w:tc>
      </w:tr>
      <w:tr>
        <w:tc>
          <w:tcPr>
            <w:tcW w:type="dxa" w:w="317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type="dxa" w:w="792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1987</w:t>
            </w:r>
          </w:p>
        </w:tc>
        <w:tc>
          <w:tcPr>
            <w:tcW w:type="dxa" w:w="24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Welcome to the Jungle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Guns N' Roses</w:t>
            </w:r>
          </w:p>
        </w:tc>
        <w:tc>
          <w:tcPr>
            <w:tcW w:type="dxa" w:w="42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Axl Rose, Slash, Izzy Stradlin, Duff McKagan, Steven Adler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Appetite for Destruction</w:t>
            </w:r>
          </w:p>
        </w:tc>
      </w:tr>
      <w:tr>
        <w:tc>
          <w:tcPr>
            <w:tcW w:type="dxa" w:w="317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9</w:t>
            </w:r>
          </w:p>
        </w:tc>
        <w:tc>
          <w:tcPr>
            <w:tcW w:type="dxa" w:w="792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1989</w:t>
            </w:r>
          </w:p>
        </w:tc>
        <w:tc>
          <w:tcPr>
            <w:tcW w:type="dxa" w:w="24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We Didn't Start the Fire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Billy Joel</w:t>
            </w:r>
          </w:p>
        </w:tc>
        <w:tc>
          <w:tcPr>
            <w:tcW w:type="dxa" w:w="42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Billy Joel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Storm Front</w:t>
            </w:r>
          </w:p>
        </w:tc>
      </w:tr>
      <w:tr>
        <w:tc>
          <w:tcPr>
            <w:tcW w:type="dxa" w:w="317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10</w:t>
            </w:r>
          </w:p>
        </w:tc>
        <w:tc>
          <w:tcPr>
            <w:tcW w:type="dxa" w:w="792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1992</w:t>
            </w:r>
          </w:p>
        </w:tc>
        <w:tc>
          <w:tcPr>
            <w:tcW w:type="dxa" w:w="24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We Had to Tear This Mothafucka Up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Ice Cube</w:t>
            </w:r>
          </w:p>
        </w:tc>
        <w:tc>
          <w:tcPr>
            <w:tcW w:type="dxa" w:w="42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Ice Cube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The Predator</w:t>
            </w:r>
          </w:p>
        </w:tc>
      </w:tr>
      <w:tr>
        <w:tc>
          <w:tcPr>
            <w:tcW w:type="dxa" w:w="317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11</w:t>
            </w:r>
          </w:p>
        </w:tc>
        <w:tc>
          <w:tcPr>
            <w:tcW w:type="dxa" w:w="792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1992</w:t>
            </w:r>
          </w:p>
        </w:tc>
        <w:tc>
          <w:tcPr>
            <w:tcW w:type="dxa" w:w="24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What's Up?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4 Non Blondes</w:t>
            </w:r>
          </w:p>
        </w:tc>
        <w:tc>
          <w:tcPr>
            <w:tcW w:type="dxa" w:w="42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Linda Perry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Bigger, Better, Faster, More!</w:t>
            </w:r>
          </w:p>
        </w:tc>
      </w:tr>
      <w:tr>
        <w:tc>
          <w:tcPr>
            <w:tcW w:type="dxa" w:w="317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12</w:t>
            </w:r>
          </w:p>
        </w:tc>
        <w:tc>
          <w:tcPr>
            <w:tcW w:type="dxa" w:w="792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1995</w:t>
            </w:r>
          </w:p>
        </w:tc>
        <w:tc>
          <w:tcPr>
            <w:tcW w:type="dxa" w:w="24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Gangsta's Paradise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Coolio ft. L.V.</w:t>
            </w:r>
          </w:p>
        </w:tc>
        <w:tc>
          <w:tcPr>
            <w:tcW w:type="dxa" w:w="42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Coolio, L.V., Doug Rasheed; interpolation: Stevie Wonder ('Pastime Paradise')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Gangsta's Paradise</w:t>
            </w:r>
          </w:p>
        </w:tc>
      </w:tr>
      <w:tr>
        <w:tc>
          <w:tcPr>
            <w:tcW w:type="dxa" w:w="317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13</w:t>
            </w:r>
          </w:p>
        </w:tc>
        <w:tc>
          <w:tcPr>
            <w:tcW w:type="dxa" w:w="792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1996</w:t>
            </w:r>
          </w:p>
        </w:tc>
        <w:tc>
          <w:tcPr>
            <w:tcW w:type="dxa" w:w="24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The Hanukkah Song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Adam Sandler</w:t>
            </w:r>
          </w:p>
        </w:tc>
        <w:tc>
          <w:tcPr>
            <w:tcW w:type="dxa" w:w="42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Adam Sandler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What the Hell Happened to Me?</w:t>
            </w:r>
          </w:p>
        </w:tc>
      </w:tr>
      <w:tr>
        <w:tc>
          <w:tcPr>
            <w:tcW w:type="dxa" w:w="317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14</w:t>
            </w:r>
          </w:p>
        </w:tc>
        <w:tc>
          <w:tcPr>
            <w:tcW w:type="dxa" w:w="792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1996</w:t>
            </w:r>
          </w:p>
        </w:tc>
        <w:tc>
          <w:tcPr>
            <w:tcW w:type="dxa" w:w="24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Santeria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Sublime</w:t>
            </w:r>
          </w:p>
        </w:tc>
        <w:tc>
          <w:tcPr>
            <w:tcW w:type="dxa" w:w="42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Bradley Nowell, Eric Wilson, Bud Gaugh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Sublime</w:t>
            </w:r>
          </w:p>
        </w:tc>
      </w:tr>
      <w:tr>
        <w:tc>
          <w:tcPr>
            <w:tcW w:type="dxa" w:w="317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15</w:t>
            </w:r>
          </w:p>
        </w:tc>
        <w:tc>
          <w:tcPr>
            <w:tcW w:type="dxa" w:w="792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1999</w:t>
            </w:r>
          </w:p>
        </w:tc>
        <w:tc>
          <w:tcPr>
            <w:tcW w:type="dxa" w:w="24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Still D.R.E.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Dr. Dre ft. Snoop Dogg</w:t>
            </w:r>
          </w:p>
        </w:tc>
        <w:tc>
          <w:tcPr>
            <w:tcW w:type="dxa" w:w="42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Jay-Z (Shawn Carter), Dr. Dre, Scott Storch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2001</w:t>
            </w:r>
          </w:p>
        </w:tc>
      </w:tr>
      <w:tr>
        <w:tc>
          <w:tcPr>
            <w:tcW w:type="dxa" w:w="317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16</w:t>
            </w:r>
          </w:p>
        </w:tc>
        <w:tc>
          <w:tcPr>
            <w:tcW w:type="dxa" w:w="792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2011</w:t>
            </w:r>
          </w:p>
        </w:tc>
        <w:tc>
          <w:tcPr>
            <w:tcW w:type="dxa" w:w="24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Rolling in the Deep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Adele</w:t>
            </w:r>
          </w:p>
        </w:tc>
        <w:tc>
          <w:tcPr>
            <w:tcW w:type="dxa" w:w="42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Adele, Paul Epworth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21</w:t>
            </w:r>
          </w:p>
        </w:tc>
      </w:tr>
      <w:tr>
        <w:tc>
          <w:tcPr>
            <w:tcW w:type="dxa" w:w="317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17</w:t>
            </w:r>
          </w:p>
        </w:tc>
        <w:tc>
          <w:tcPr>
            <w:tcW w:type="dxa" w:w="792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2015</w:t>
            </w:r>
          </w:p>
        </w:tc>
        <w:tc>
          <w:tcPr>
            <w:tcW w:type="dxa" w:w="24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Ex's &amp; Oh's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Elle King</w:t>
            </w:r>
          </w:p>
        </w:tc>
        <w:tc>
          <w:tcPr>
            <w:tcW w:type="dxa" w:w="42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Elle King, Dave Bassett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Love Stuff</w:t>
            </w:r>
          </w:p>
        </w:tc>
      </w:tr>
      <w:tr>
        <w:tc>
          <w:tcPr>
            <w:tcW w:type="dxa" w:w="317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18</w:t>
            </w:r>
          </w:p>
        </w:tc>
        <w:tc>
          <w:tcPr>
            <w:tcW w:type="dxa" w:w="792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2018</w:t>
            </w:r>
          </w:p>
        </w:tc>
        <w:tc>
          <w:tcPr>
            <w:tcW w:type="dxa" w:w="24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I'm Not Good at This Adult Shit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Trevor Moore</w:t>
            </w:r>
          </w:p>
        </w:tc>
        <w:tc>
          <w:tcPr>
            <w:tcW w:type="dxa" w:w="42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Trevor Moore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The Story of Our Times</w:t>
            </w:r>
          </w:p>
        </w:tc>
      </w:tr>
      <w:tr>
        <w:tc>
          <w:tcPr>
            <w:tcW w:type="dxa" w:w="317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19</w:t>
            </w:r>
          </w:p>
        </w:tc>
        <w:tc>
          <w:tcPr>
            <w:tcW w:type="dxa" w:w="792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2019</w:t>
            </w:r>
          </w:p>
        </w:tc>
        <w:tc>
          <w:tcPr>
            <w:tcW w:type="dxa" w:w="24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Sweaty Dollar Bills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Stephen Lynch</w:t>
            </w:r>
          </w:p>
        </w:tc>
        <w:tc>
          <w:tcPr>
            <w:tcW w:type="dxa" w:w="424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Stephen Lynch</w:t>
            </w:r>
          </w:p>
        </w:tc>
        <w:tc>
          <w:tcPr>
            <w:tcW w:type="dxa" w:w="2088"/>
            <w:shd w:val="clear" w:color="auto" w:fill="FFFFFF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My Old Heart</w:t>
            </w:r>
          </w:p>
        </w:tc>
      </w:tr>
      <w:tr>
        <w:tc>
          <w:tcPr>
            <w:tcW w:type="dxa" w:w="317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20</w:t>
            </w:r>
          </w:p>
        </w:tc>
        <w:tc>
          <w:tcPr>
            <w:tcW w:type="dxa" w:w="792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2021</w:t>
            </w:r>
          </w:p>
        </w:tc>
        <w:tc>
          <w:tcPr>
            <w:tcW w:type="dxa" w:w="24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Big Energy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Latto</w:t>
            </w:r>
          </w:p>
        </w:tc>
        <w:tc>
          <w:tcPr>
            <w:tcW w:type="dxa" w:w="424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Latto, A1 LaFlare, Jaucquez Lowe, Randall Hammers, Theron Thomas, Dr. Luke, Vaughn Oliver; sample: Tom Tom Club ('Genius of Love')</w:t>
            </w:r>
          </w:p>
        </w:tc>
        <w:tc>
          <w:tcPr>
            <w:tcW w:type="dxa" w:w="2088"/>
            <w:shd w:val="clear" w:color="auto" w:fill="EFEFED"/>
          </w:tcPr>
          <w:p>
            <w:pPr>
              <w:jc w:val="left"/>
            </w:pPr>
            <w:r>
              <w:rPr>
                <w:rFonts w:ascii="Arial" w:hAnsi="Arial"/>
                <w:sz w:val="24"/>
              </w:rPr>
              <w:t>777</w:t>
            </w:r>
          </w:p>
        </w:tc>
      </w:tr>
    </w:tbl>
    <w:p>
      <w:pPr>
        <w:spacing w:before="80"/>
      </w:pPr>
      <w:r>
        <w:rPr>
          <w:rFonts w:ascii="Arial" w:hAnsi="Arial"/>
          <w:sz w:val="20"/>
        </w:rPr>
        <w:t>* The Relay was released as a non-album single in 1972. First album appearance: Hooligans (MCA, 1981).</w:t>
      </w:r>
    </w:p>
    <w:sectPr w:rsidR="00FC693F" w:rsidRPr="0006063C" w:rsidSect="00034616">
      <w:pgSz w:w="15840" w:h="12240"/>
      <w:pgMar w:top="648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